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CE0" w:rsidRPr="00100BF1" w:rsidRDefault="0018500D" w:rsidP="00100BF1">
      <w:pPr>
        <w:jc w:val="center"/>
        <w:rPr>
          <w:b/>
          <w:bCs/>
          <w:u w:val="single"/>
        </w:rPr>
      </w:pPr>
      <w:r w:rsidRPr="00100BF1">
        <w:rPr>
          <w:b/>
          <w:bCs/>
          <w:u w:val="single"/>
        </w:rPr>
        <w:t>DATA MENTAH PENELITIAN</w:t>
      </w:r>
      <w:r w:rsidRPr="00100BF1">
        <w:rPr>
          <w:b/>
          <w:bCs/>
          <w:u w:val="single"/>
        </w:rPr>
        <w:br/>
        <w:t>Strategi Kepala Madrasah dalam Meningkatkan Kompetensi Pedagogik Guru Nahwu</w:t>
      </w:r>
    </w:p>
    <w:p w:rsidR="00342CE0" w:rsidRPr="00100BF1" w:rsidRDefault="0018500D" w:rsidP="00100BF1">
      <w:pPr>
        <w:pStyle w:val="ListParagraph"/>
        <w:numPr>
          <w:ilvl w:val="0"/>
          <w:numId w:val="10"/>
        </w:numPr>
      </w:pPr>
      <w:proofErr w:type="spellStart"/>
      <w:r w:rsidRPr="00100BF1">
        <w:t>Strategi</w:t>
      </w:r>
      <w:proofErr w:type="spellEnd"/>
      <w:r w:rsidRPr="00100BF1">
        <w:t xml:space="preserve"> </w:t>
      </w:r>
      <w:proofErr w:type="spellStart"/>
      <w:r w:rsidRPr="00100BF1">
        <w:t>Kepala</w:t>
      </w:r>
      <w:proofErr w:type="spellEnd"/>
      <w:r w:rsidRPr="00100BF1">
        <w:t xml:space="preserve"> Madrasah</w:t>
      </w:r>
      <w:bookmarkStart w:id="0" w:name="_GoBack"/>
      <w:bookmarkEnd w:id="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409"/>
        <w:gridCol w:w="2241"/>
        <w:gridCol w:w="4705"/>
      </w:tblGrid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No</w:t>
            </w:r>
          </w:p>
        </w:tc>
        <w:tc>
          <w:tcPr>
            <w:tcW w:w="2409" w:type="dxa"/>
          </w:tcPr>
          <w:p w:rsidR="00100BF1" w:rsidRPr="00100BF1" w:rsidRDefault="00100BF1" w:rsidP="00100BF1">
            <w:r w:rsidRPr="00100BF1">
              <w:t>Kategori</w:t>
            </w:r>
          </w:p>
        </w:tc>
        <w:tc>
          <w:tcPr>
            <w:tcW w:w="2241" w:type="dxa"/>
          </w:tcPr>
          <w:p w:rsidR="00100BF1" w:rsidRPr="00100BF1" w:rsidRDefault="00100BF1" w:rsidP="00100BF1">
            <w:r w:rsidRPr="00100BF1">
              <w:t>Sumber Data</w:t>
            </w:r>
          </w:p>
        </w:tc>
        <w:tc>
          <w:tcPr>
            <w:tcW w:w="4705" w:type="dxa"/>
          </w:tcPr>
          <w:p w:rsidR="00100BF1" w:rsidRPr="00100BF1" w:rsidRDefault="00100BF1" w:rsidP="00100BF1">
            <w:r w:rsidRPr="00100BF1">
              <w:t>Kutipan / Temuan Lapangan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1</w:t>
            </w:r>
          </w:p>
        </w:tc>
        <w:tc>
          <w:tcPr>
            <w:tcW w:w="2409" w:type="dxa"/>
          </w:tcPr>
          <w:p w:rsidR="00100BF1" w:rsidRPr="00100BF1" w:rsidRDefault="00100BF1" w:rsidP="00100BF1">
            <w:r w:rsidRPr="00100BF1">
              <w:t>Motivasi &amp; Arahan</w:t>
            </w:r>
          </w:p>
        </w:tc>
        <w:tc>
          <w:tcPr>
            <w:tcW w:w="2241" w:type="dxa"/>
          </w:tcPr>
          <w:p w:rsidR="00100BF1" w:rsidRPr="00100BF1" w:rsidRDefault="00100BF1" w:rsidP="00100BF1">
            <w:r w:rsidRPr="00100BF1">
              <w:t>Kepala Madrasah</w:t>
            </w:r>
          </w:p>
        </w:tc>
        <w:tc>
          <w:tcPr>
            <w:tcW w:w="4705" w:type="dxa"/>
          </w:tcPr>
          <w:p w:rsidR="00100BF1" w:rsidRPr="00100BF1" w:rsidRDefault="00100BF1" w:rsidP="00100BF1">
            <w:r w:rsidRPr="00100BF1">
              <w:t>Saya sering mengingatkan guru supaya tidak terlalu fokus ke hafalan. Yang penting santri paham dulu, meskipun pelan.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2</w:t>
            </w:r>
          </w:p>
        </w:tc>
        <w:tc>
          <w:tcPr>
            <w:tcW w:w="2409" w:type="dxa"/>
          </w:tcPr>
          <w:p w:rsidR="00100BF1" w:rsidRPr="00100BF1" w:rsidRDefault="00100BF1" w:rsidP="00100BF1">
            <w:r w:rsidRPr="00100BF1">
              <w:t>Motivasi &amp; Arahan</w:t>
            </w:r>
          </w:p>
        </w:tc>
        <w:tc>
          <w:tcPr>
            <w:tcW w:w="2241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4705" w:type="dxa"/>
          </w:tcPr>
          <w:p w:rsidR="00100BF1" w:rsidRPr="00100BF1" w:rsidRDefault="00100BF1" w:rsidP="00100BF1">
            <w:r w:rsidRPr="00100BF1">
              <w:t>Kepala madrasah sering bilang kalau santri itu beda-beda, jadi cara ngajarnya juga harus menyesuaikan.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3</w:t>
            </w:r>
          </w:p>
        </w:tc>
        <w:tc>
          <w:tcPr>
            <w:tcW w:w="2409" w:type="dxa"/>
          </w:tcPr>
          <w:p w:rsidR="00100BF1" w:rsidRPr="00100BF1" w:rsidRDefault="00100BF1" w:rsidP="00100BF1">
            <w:r w:rsidRPr="00100BF1">
              <w:t>Pendampingan</w:t>
            </w:r>
          </w:p>
        </w:tc>
        <w:tc>
          <w:tcPr>
            <w:tcW w:w="2241" w:type="dxa"/>
          </w:tcPr>
          <w:p w:rsidR="00100BF1" w:rsidRPr="00100BF1" w:rsidRDefault="00100BF1" w:rsidP="00100BF1">
            <w:r w:rsidRPr="00100BF1">
              <w:t>Kepala Madrasah</w:t>
            </w:r>
          </w:p>
        </w:tc>
        <w:tc>
          <w:tcPr>
            <w:tcW w:w="4705" w:type="dxa"/>
          </w:tcPr>
          <w:p w:rsidR="00100BF1" w:rsidRPr="00100BF1" w:rsidRDefault="00100BF1" w:rsidP="00100BF1">
            <w:r w:rsidRPr="00100BF1">
              <w:t>Biasanya sebelum mengajar, kami sempatkan diskusi sebentar, membahas materi dan cara penyampaiannya.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4</w:t>
            </w:r>
          </w:p>
        </w:tc>
        <w:tc>
          <w:tcPr>
            <w:tcW w:w="2409" w:type="dxa"/>
          </w:tcPr>
          <w:p w:rsidR="00100BF1" w:rsidRPr="00100BF1" w:rsidRDefault="00100BF1" w:rsidP="00100BF1">
            <w:r w:rsidRPr="00100BF1">
              <w:t>Pendampingan</w:t>
            </w:r>
          </w:p>
        </w:tc>
        <w:tc>
          <w:tcPr>
            <w:tcW w:w="2241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4705" w:type="dxa"/>
          </w:tcPr>
          <w:p w:rsidR="00100BF1" w:rsidRPr="00100BF1" w:rsidRDefault="00100BF1" w:rsidP="00100BF1">
            <w:r w:rsidRPr="00100BF1">
              <w:t>Saya merasa terbantu karena sebelum masuk kelas ada arahan, jadi tidak langsung mengajar tanpa persiapan.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5</w:t>
            </w:r>
          </w:p>
        </w:tc>
        <w:tc>
          <w:tcPr>
            <w:tcW w:w="2409" w:type="dxa"/>
          </w:tcPr>
          <w:p w:rsidR="00100BF1" w:rsidRPr="00100BF1" w:rsidRDefault="00100BF1" w:rsidP="00100BF1">
            <w:r w:rsidRPr="00100BF1">
              <w:t>Keteladanan</w:t>
            </w:r>
          </w:p>
        </w:tc>
        <w:tc>
          <w:tcPr>
            <w:tcW w:w="2241" w:type="dxa"/>
          </w:tcPr>
          <w:p w:rsidR="00100BF1" w:rsidRPr="00100BF1" w:rsidRDefault="00100BF1" w:rsidP="00100BF1">
            <w:r w:rsidRPr="00100BF1">
              <w:t>Observasi</w:t>
            </w:r>
          </w:p>
        </w:tc>
        <w:tc>
          <w:tcPr>
            <w:tcW w:w="4705" w:type="dxa"/>
          </w:tcPr>
          <w:p w:rsidR="00100BF1" w:rsidRPr="00100BF1" w:rsidRDefault="00100BF1" w:rsidP="00100BF1">
            <w:r w:rsidRPr="00100BF1">
              <w:t>Kepala madrasah terlihat mengajar langsung di kelas dengan metode tanya jawab dan contoh konkret.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6</w:t>
            </w:r>
          </w:p>
        </w:tc>
        <w:tc>
          <w:tcPr>
            <w:tcW w:w="2409" w:type="dxa"/>
          </w:tcPr>
          <w:p w:rsidR="00100BF1" w:rsidRPr="00100BF1" w:rsidRDefault="00100BF1" w:rsidP="00100BF1">
            <w:r w:rsidRPr="00100BF1">
              <w:t>Keteladanan</w:t>
            </w:r>
          </w:p>
        </w:tc>
        <w:tc>
          <w:tcPr>
            <w:tcW w:w="2241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4705" w:type="dxa"/>
          </w:tcPr>
          <w:p w:rsidR="00100BF1" w:rsidRPr="00100BF1" w:rsidRDefault="00100BF1" w:rsidP="00100BF1">
            <w:r w:rsidRPr="00100BF1">
              <w:t>Saya melihat langsung bagaimana beliau mengajar, itu jadi contoh buat saya.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7</w:t>
            </w:r>
          </w:p>
        </w:tc>
        <w:tc>
          <w:tcPr>
            <w:tcW w:w="2409" w:type="dxa"/>
          </w:tcPr>
          <w:p w:rsidR="00100BF1" w:rsidRPr="00100BF1" w:rsidRDefault="00100BF1" w:rsidP="00100BF1">
            <w:r w:rsidRPr="00100BF1">
              <w:t>Pelatihan Eksternal</w:t>
            </w:r>
          </w:p>
        </w:tc>
        <w:tc>
          <w:tcPr>
            <w:tcW w:w="2241" w:type="dxa"/>
          </w:tcPr>
          <w:p w:rsidR="00100BF1" w:rsidRPr="00100BF1" w:rsidRDefault="00100BF1" w:rsidP="00100BF1">
            <w:r w:rsidRPr="00100BF1">
              <w:t>Kepala Madrasah</w:t>
            </w:r>
          </w:p>
        </w:tc>
        <w:tc>
          <w:tcPr>
            <w:tcW w:w="4705" w:type="dxa"/>
          </w:tcPr>
          <w:p w:rsidR="00100BF1" w:rsidRPr="00100BF1" w:rsidRDefault="00100BF1" w:rsidP="00100BF1">
            <w:r w:rsidRPr="00100BF1">
              <w:t>Kami ikutkan guru ke pelatihan FKDT supaya mereka punya tambahan wawasan.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8</w:t>
            </w:r>
          </w:p>
        </w:tc>
        <w:tc>
          <w:tcPr>
            <w:tcW w:w="2409" w:type="dxa"/>
          </w:tcPr>
          <w:p w:rsidR="00100BF1" w:rsidRPr="00100BF1" w:rsidRDefault="00100BF1" w:rsidP="00100BF1">
            <w:r w:rsidRPr="00100BF1">
              <w:t>Pelatihan Eksternal</w:t>
            </w:r>
          </w:p>
        </w:tc>
        <w:tc>
          <w:tcPr>
            <w:tcW w:w="2241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4705" w:type="dxa"/>
          </w:tcPr>
          <w:p w:rsidR="00100BF1" w:rsidRPr="00100BF1" w:rsidRDefault="00100BF1" w:rsidP="00100BF1">
            <w:r w:rsidRPr="00100BF1">
              <w:t>Setelah ikut pelatihan, saya jadi tahu metode baru, tidak hanya ceramah saja.</w:t>
            </w:r>
          </w:p>
        </w:tc>
      </w:tr>
    </w:tbl>
    <w:p w:rsidR="00100BF1" w:rsidRDefault="00100BF1" w:rsidP="00100BF1"/>
    <w:p w:rsidR="00100BF1" w:rsidRDefault="00100BF1" w:rsidP="00100BF1"/>
    <w:p w:rsidR="00100BF1" w:rsidRDefault="00100BF1" w:rsidP="00100BF1"/>
    <w:p w:rsidR="00100BF1" w:rsidRDefault="00100BF1" w:rsidP="00100BF1"/>
    <w:p w:rsidR="00100BF1" w:rsidRDefault="00100BF1" w:rsidP="00100BF1"/>
    <w:p w:rsidR="00100BF1" w:rsidRDefault="00100BF1" w:rsidP="00100BF1"/>
    <w:p w:rsidR="00100BF1" w:rsidRDefault="00100BF1" w:rsidP="00100BF1"/>
    <w:p w:rsidR="00342CE0" w:rsidRPr="00100BF1" w:rsidRDefault="0018500D" w:rsidP="00100BF1">
      <w:pPr>
        <w:pStyle w:val="ListParagraph"/>
        <w:numPr>
          <w:ilvl w:val="0"/>
          <w:numId w:val="10"/>
        </w:numPr>
      </w:pPr>
      <w:proofErr w:type="spellStart"/>
      <w:r w:rsidRPr="00100BF1">
        <w:lastRenderedPageBreak/>
        <w:t>Kondisi</w:t>
      </w:r>
      <w:proofErr w:type="spellEnd"/>
      <w:r w:rsidRPr="00100BF1">
        <w:t xml:space="preserve"> </w:t>
      </w:r>
      <w:proofErr w:type="spellStart"/>
      <w:r w:rsidRPr="00100BF1">
        <w:t>Pedagogik</w:t>
      </w:r>
      <w:proofErr w:type="spellEnd"/>
      <w:r w:rsidRPr="00100BF1">
        <w:t xml:space="preserve"> </w:t>
      </w:r>
      <w:r w:rsidRPr="00100BF1">
        <w:t>Guru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126"/>
        <w:gridCol w:w="2268"/>
        <w:gridCol w:w="4678"/>
      </w:tblGrid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No</w:t>
            </w:r>
          </w:p>
        </w:tc>
        <w:tc>
          <w:tcPr>
            <w:tcW w:w="2126" w:type="dxa"/>
          </w:tcPr>
          <w:p w:rsidR="00100BF1" w:rsidRPr="00100BF1" w:rsidRDefault="00100BF1" w:rsidP="00100BF1">
            <w:r w:rsidRPr="00100BF1">
              <w:t>Aspek</w:t>
            </w:r>
          </w:p>
        </w:tc>
        <w:tc>
          <w:tcPr>
            <w:tcW w:w="2268" w:type="dxa"/>
          </w:tcPr>
          <w:p w:rsidR="00100BF1" w:rsidRPr="00100BF1" w:rsidRDefault="00100BF1" w:rsidP="00100BF1">
            <w:r w:rsidRPr="00100BF1">
              <w:t>Sumber Data</w:t>
            </w:r>
          </w:p>
        </w:tc>
        <w:tc>
          <w:tcPr>
            <w:tcW w:w="4678" w:type="dxa"/>
          </w:tcPr>
          <w:p w:rsidR="00100BF1" w:rsidRPr="00100BF1" w:rsidRDefault="00100BF1" w:rsidP="00100BF1">
            <w:r w:rsidRPr="00100BF1">
              <w:t>Kutipan / Temuan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1</w:t>
            </w:r>
          </w:p>
        </w:tc>
        <w:tc>
          <w:tcPr>
            <w:tcW w:w="2126" w:type="dxa"/>
          </w:tcPr>
          <w:p w:rsidR="00100BF1" w:rsidRPr="00100BF1" w:rsidRDefault="00100BF1" w:rsidP="00100BF1">
            <w:r w:rsidRPr="00100BF1">
              <w:t>Metode Awal</w:t>
            </w:r>
          </w:p>
        </w:tc>
        <w:tc>
          <w:tcPr>
            <w:tcW w:w="2268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4678" w:type="dxa"/>
          </w:tcPr>
          <w:p w:rsidR="00100BF1" w:rsidRPr="00100BF1" w:rsidRDefault="00100BF1" w:rsidP="00100BF1">
            <w:r w:rsidRPr="00100BF1">
              <w:t>Dulu saya ngajarnya ya standar, baca kitab, jelasin, terus santri hafalan.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2</w:t>
            </w:r>
          </w:p>
        </w:tc>
        <w:tc>
          <w:tcPr>
            <w:tcW w:w="2126" w:type="dxa"/>
          </w:tcPr>
          <w:p w:rsidR="00100BF1" w:rsidRPr="00100BF1" w:rsidRDefault="00100BF1" w:rsidP="00100BF1">
            <w:r w:rsidRPr="00100BF1">
              <w:t>Metode Awal</w:t>
            </w:r>
          </w:p>
        </w:tc>
        <w:tc>
          <w:tcPr>
            <w:tcW w:w="2268" w:type="dxa"/>
          </w:tcPr>
          <w:p w:rsidR="00100BF1" w:rsidRPr="00100BF1" w:rsidRDefault="00100BF1" w:rsidP="00100BF1">
            <w:r w:rsidRPr="00100BF1">
              <w:t>Observasi</w:t>
            </w:r>
          </w:p>
        </w:tc>
        <w:tc>
          <w:tcPr>
            <w:tcW w:w="4678" w:type="dxa"/>
          </w:tcPr>
          <w:p w:rsidR="00100BF1" w:rsidRPr="00100BF1" w:rsidRDefault="00100BF1" w:rsidP="00100BF1">
            <w:r w:rsidRPr="00100BF1">
              <w:t>Pembelajaran didominasi ceramah, santri pasif dan hanya mendengarkan.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3</w:t>
            </w:r>
          </w:p>
        </w:tc>
        <w:tc>
          <w:tcPr>
            <w:tcW w:w="2126" w:type="dxa"/>
          </w:tcPr>
          <w:p w:rsidR="00100BF1" w:rsidRPr="00100BF1" w:rsidRDefault="00100BF1" w:rsidP="00100BF1">
            <w:r w:rsidRPr="00100BF1">
              <w:t>Pemahaman Santri</w:t>
            </w:r>
          </w:p>
        </w:tc>
        <w:tc>
          <w:tcPr>
            <w:tcW w:w="2268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4678" w:type="dxa"/>
          </w:tcPr>
          <w:p w:rsidR="00100BF1" w:rsidRPr="00100BF1" w:rsidRDefault="00100BF1" w:rsidP="00100BF1">
            <w:r w:rsidRPr="00100BF1">
              <w:t>Kadang santri kelihatan bingung, tapi tetap lanjut karena targetnya hafalan.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4</w:t>
            </w:r>
          </w:p>
        </w:tc>
        <w:tc>
          <w:tcPr>
            <w:tcW w:w="2126" w:type="dxa"/>
          </w:tcPr>
          <w:p w:rsidR="00100BF1" w:rsidRPr="00100BF1" w:rsidRDefault="00100BF1" w:rsidP="00100BF1">
            <w:r w:rsidRPr="00100BF1">
              <w:t>Penguasaan Materi</w:t>
            </w:r>
          </w:p>
        </w:tc>
        <w:tc>
          <w:tcPr>
            <w:tcW w:w="2268" w:type="dxa"/>
          </w:tcPr>
          <w:p w:rsidR="00100BF1" w:rsidRPr="00100BF1" w:rsidRDefault="00100BF1" w:rsidP="00100BF1">
            <w:r w:rsidRPr="00100BF1">
              <w:t>Kepala Madrasah</w:t>
            </w:r>
          </w:p>
        </w:tc>
        <w:tc>
          <w:tcPr>
            <w:tcW w:w="4678" w:type="dxa"/>
          </w:tcPr>
          <w:p w:rsidR="00100BF1" w:rsidRPr="00100BF1" w:rsidRDefault="00100BF1" w:rsidP="00100BF1">
            <w:r w:rsidRPr="00100BF1">
              <w:t>Memang masih ada guru yang pemahamannya dasar, jadi perlu pendampingan.</w:t>
            </w:r>
          </w:p>
        </w:tc>
      </w:tr>
    </w:tbl>
    <w:p w:rsidR="00100BF1" w:rsidRDefault="0018500D" w:rsidP="00100BF1">
      <w:r w:rsidRPr="00100BF1">
        <w:t xml:space="preserve"> </w:t>
      </w:r>
    </w:p>
    <w:p w:rsidR="00342CE0" w:rsidRPr="00100BF1" w:rsidRDefault="0018500D" w:rsidP="00100BF1">
      <w:pPr>
        <w:pStyle w:val="ListParagraph"/>
        <w:numPr>
          <w:ilvl w:val="0"/>
          <w:numId w:val="10"/>
        </w:numPr>
      </w:pPr>
      <w:proofErr w:type="spellStart"/>
      <w:r w:rsidRPr="00100BF1">
        <w:t>Perubahan</w:t>
      </w:r>
      <w:proofErr w:type="spellEnd"/>
      <w:r w:rsidRPr="00100BF1">
        <w:t xml:space="preserve"> </w:t>
      </w:r>
      <w:proofErr w:type="spellStart"/>
      <w:r w:rsidRPr="00100BF1">
        <w:t>S</w:t>
      </w:r>
      <w:r w:rsidRPr="00100BF1">
        <w:t>etelah</w:t>
      </w:r>
      <w:proofErr w:type="spellEnd"/>
      <w:r w:rsidRPr="00100BF1">
        <w:t xml:space="preserve"> </w:t>
      </w:r>
      <w:proofErr w:type="spellStart"/>
      <w:r w:rsidRPr="00100BF1">
        <w:t>Intervensi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5529"/>
      </w:tblGrid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No</w:t>
            </w:r>
          </w:p>
        </w:tc>
        <w:tc>
          <w:tcPr>
            <w:tcW w:w="1984" w:type="dxa"/>
          </w:tcPr>
          <w:p w:rsidR="00100BF1" w:rsidRPr="00100BF1" w:rsidRDefault="00100BF1" w:rsidP="00100BF1">
            <w:r w:rsidRPr="00100BF1">
              <w:t>Aspek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Sumber Data</w:t>
            </w:r>
          </w:p>
        </w:tc>
        <w:tc>
          <w:tcPr>
            <w:tcW w:w="5529" w:type="dxa"/>
          </w:tcPr>
          <w:p w:rsidR="00100BF1" w:rsidRPr="00100BF1" w:rsidRDefault="00100BF1" w:rsidP="00100BF1">
            <w:r w:rsidRPr="00100BF1">
              <w:t>Kutipan / Temuan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1</w:t>
            </w:r>
          </w:p>
        </w:tc>
        <w:tc>
          <w:tcPr>
            <w:tcW w:w="1984" w:type="dxa"/>
          </w:tcPr>
          <w:p w:rsidR="00100BF1" w:rsidRPr="00100BF1" w:rsidRDefault="00100BF1" w:rsidP="00100BF1">
            <w:r w:rsidRPr="00100BF1">
              <w:t>Metode Mengajar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5529" w:type="dxa"/>
          </w:tcPr>
          <w:p w:rsidR="00100BF1" w:rsidRPr="00100BF1" w:rsidRDefault="00100BF1" w:rsidP="00100BF1">
            <w:r w:rsidRPr="00100BF1">
              <w:t>Sekarang saya pakai contoh yang dekat dengan santri, misalnya benda di sekitar.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2</w:t>
            </w:r>
          </w:p>
        </w:tc>
        <w:tc>
          <w:tcPr>
            <w:tcW w:w="1984" w:type="dxa"/>
          </w:tcPr>
          <w:p w:rsidR="00100BF1" w:rsidRPr="00100BF1" w:rsidRDefault="00100BF1" w:rsidP="00100BF1">
            <w:r w:rsidRPr="00100BF1">
              <w:t>Metode Mengajar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Observasi</w:t>
            </w:r>
          </w:p>
        </w:tc>
        <w:tc>
          <w:tcPr>
            <w:tcW w:w="5529" w:type="dxa"/>
          </w:tcPr>
          <w:p w:rsidR="00100BF1" w:rsidRPr="00100BF1" w:rsidRDefault="00100BF1" w:rsidP="00100BF1">
            <w:r w:rsidRPr="00100BF1">
              <w:t>Guru menjelaskan isim dengan menyebut nama benda seperti meja, kitab, dan pena.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3</w:t>
            </w:r>
          </w:p>
        </w:tc>
        <w:tc>
          <w:tcPr>
            <w:tcW w:w="1984" w:type="dxa"/>
          </w:tcPr>
          <w:p w:rsidR="00100BF1" w:rsidRPr="00100BF1" w:rsidRDefault="00100BF1" w:rsidP="00100BF1">
            <w:r w:rsidRPr="00100BF1">
              <w:t>Interaksi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Observasi</w:t>
            </w:r>
          </w:p>
        </w:tc>
        <w:tc>
          <w:tcPr>
            <w:tcW w:w="5529" w:type="dxa"/>
          </w:tcPr>
          <w:p w:rsidR="00100BF1" w:rsidRPr="00100BF1" w:rsidRDefault="00100BF1" w:rsidP="00100BF1">
            <w:r w:rsidRPr="00100BF1">
              <w:t>Santri mulai aktif bertanya dan merespon penjelasan guru.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4</w:t>
            </w:r>
          </w:p>
        </w:tc>
        <w:tc>
          <w:tcPr>
            <w:tcW w:w="1984" w:type="dxa"/>
          </w:tcPr>
          <w:p w:rsidR="00100BF1" w:rsidRPr="00100BF1" w:rsidRDefault="00100BF1" w:rsidP="00100BF1">
            <w:r w:rsidRPr="00100BF1">
              <w:t>Pemahaman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5529" w:type="dxa"/>
          </w:tcPr>
          <w:p w:rsidR="00100BF1" w:rsidRPr="00100BF1" w:rsidRDefault="00100BF1" w:rsidP="00100BF1">
            <w:r w:rsidRPr="00100BF1">
              <w:t>Santri sekarang lebih cepat paham dibanding dulu.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5</w:t>
            </w:r>
          </w:p>
        </w:tc>
        <w:tc>
          <w:tcPr>
            <w:tcW w:w="1984" w:type="dxa"/>
          </w:tcPr>
          <w:p w:rsidR="00100BF1" w:rsidRPr="00100BF1" w:rsidRDefault="00100BF1" w:rsidP="00100BF1">
            <w:r w:rsidRPr="00100BF1">
              <w:t>Motivasi Guru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5529" w:type="dxa"/>
          </w:tcPr>
          <w:p w:rsidR="00100BF1" w:rsidRPr="00100BF1" w:rsidRDefault="00100BF1" w:rsidP="00100BF1">
            <w:r w:rsidRPr="00100BF1">
              <w:t>Saya jadi lebih semangat mencoba cara baru dalam mengajar.</w:t>
            </w:r>
          </w:p>
        </w:tc>
      </w:tr>
    </w:tbl>
    <w:p w:rsidR="00100BF1" w:rsidRDefault="00100BF1" w:rsidP="00100BF1"/>
    <w:p w:rsidR="00100BF1" w:rsidRDefault="00100BF1" w:rsidP="00100BF1"/>
    <w:p w:rsidR="00100BF1" w:rsidRDefault="00100BF1" w:rsidP="00100BF1"/>
    <w:p w:rsidR="00100BF1" w:rsidRDefault="00100BF1" w:rsidP="00100BF1"/>
    <w:p w:rsidR="00100BF1" w:rsidRDefault="00100BF1" w:rsidP="00100BF1"/>
    <w:p w:rsidR="00100BF1" w:rsidRDefault="00100BF1" w:rsidP="00100BF1"/>
    <w:p w:rsidR="00100BF1" w:rsidRDefault="00100BF1" w:rsidP="00100BF1"/>
    <w:p w:rsidR="00342CE0" w:rsidRPr="00100BF1" w:rsidRDefault="0018500D" w:rsidP="00100BF1">
      <w:pPr>
        <w:pStyle w:val="ListParagraph"/>
        <w:numPr>
          <w:ilvl w:val="0"/>
          <w:numId w:val="10"/>
        </w:numPr>
      </w:pPr>
      <w:proofErr w:type="spellStart"/>
      <w:r w:rsidRPr="00100BF1">
        <w:lastRenderedPageBreak/>
        <w:t>Analisis</w:t>
      </w:r>
      <w:proofErr w:type="spellEnd"/>
      <w:r w:rsidRPr="00100BF1">
        <w:t xml:space="preserve"> SWOC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6946"/>
      </w:tblGrid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No</w:t>
            </w:r>
          </w:p>
        </w:tc>
        <w:tc>
          <w:tcPr>
            <w:tcW w:w="1417" w:type="dxa"/>
          </w:tcPr>
          <w:p w:rsidR="00100BF1" w:rsidRPr="00100BF1" w:rsidRDefault="00100BF1" w:rsidP="00100BF1">
            <w:r w:rsidRPr="00100BF1">
              <w:t>Komponen</w:t>
            </w:r>
          </w:p>
        </w:tc>
        <w:tc>
          <w:tcPr>
            <w:tcW w:w="6946" w:type="dxa"/>
          </w:tcPr>
          <w:p w:rsidR="00100BF1" w:rsidRPr="00100BF1" w:rsidRDefault="00100BF1" w:rsidP="00100BF1">
            <w:r w:rsidRPr="00100BF1">
              <w:t>Temuan Lapangan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1</w:t>
            </w:r>
          </w:p>
        </w:tc>
        <w:tc>
          <w:tcPr>
            <w:tcW w:w="1417" w:type="dxa"/>
          </w:tcPr>
          <w:p w:rsidR="00100BF1" w:rsidRPr="00100BF1" w:rsidRDefault="00100BF1" w:rsidP="00100BF1">
            <w:r w:rsidRPr="00100BF1">
              <w:t>Strength</w:t>
            </w:r>
          </w:p>
        </w:tc>
        <w:tc>
          <w:tcPr>
            <w:tcW w:w="6946" w:type="dxa"/>
          </w:tcPr>
          <w:p w:rsidR="00100BF1" w:rsidRPr="00100BF1" w:rsidRDefault="00100BF1" w:rsidP="00100BF1">
            <w:r w:rsidRPr="00100BF1">
              <w:t>Kepala madrasah aktif membina dan terlibat langsung dalam pembelajaran.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2</w:t>
            </w:r>
          </w:p>
        </w:tc>
        <w:tc>
          <w:tcPr>
            <w:tcW w:w="1417" w:type="dxa"/>
          </w:tcPr>
          <w:p w:rsidR="00100BF1" w:rsidRPr="00100BF1" w:rsidRDefault="00100BF1" w:rsidP="00100BF1">
            <w:r w:rsidRPr="00100BF1">
              <w:t>Strength</w:t>
            </w:r>
          </w:p>
        </w:tc>
        <w:tc>
          <w:tcPr>
            <w:tcW w:w="6946" w:type="dxa"/>
          </w:tcPr>
          <w:p w:rsidR="00100BF1" w:rsidRPr="00100BF1" w:rsidRDefault="00100BF1" w:rsidP="00100BF1">
            <w:r w:rsidRPr="00100BF1">
              <w:t>Hubungan antara guru dan kepala madrasah cukup dekat dan terbuka.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3</w:t>
            </w:r>
          </w:p>
        </w:tc>
        <w:tc>
          <w:tcPr>
            <w:tcW w:w="1417" w:type="dxa"/>
          </w:tcPr>
          <w:p w:rsidR="00100BF1" w:rsidRPr="00100BF1" w:rsidRDefault="00100BF1" w:rsidP="00100BF1">
            <w:r w:rsidRPr="00100BF1">
              <w:t>Weakness</w:t>
            </w:r>
          </w:p>
        </w:tc>
        <w:tc>
          <w:tcPr>
            <w:tcW w:w="6946" w:type="dxa"/>
          </w:tcPr>
          <w:p w:rsidR="00100BF1" w:rsidRPr="00100BF1" w:rsidRDefault="00100BF1" w:rsidP="00100BF1">
            <w:r w:rsidRPr="00100BF1">
              <w:t>Sebagian guru masih menggunakan metode hafalan.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4</w:t>
            </w:r>
          </w:p>
        </w:tc>
        <w:tc>
          <w:tcPr>
            <w:tcW w:w="1417" w:type="dxa"/>
          </w:tcPr>
          <w:p w:rsidR="00100BF1" w:rsidRPr="00100BF1" w:rsidRDefault="00100BF1" w:rsidP="00100BF1">
            <w:r w:rsidRPr="00100BF1">
              <w:t>Weakness</w:t>
            </w:r>
          </w:p>
        </w:tc>
        <w:tc>
          <w:tcPr>
            <w:tcW w:w="6946" w:type="dxa"/>
          </w:tcPr>
          <w:p w:rsidR="00100BF1" w:rsidRPr="00100BF1" w:rsidRDefault="00100BF1" w:rsidP="00100BF1">
            <w:r w:rsidRPr="00100BF1">
              <w:t>Penguasaan materi nahwu belum merata.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5</w:t>
            </w:r>
          </w:p>
        </w:tc>
        <w:tc>
          <w:tcPr>
            <w:tcW w:w="1417" w:type="dxa"/>
          </w:tcPr>
          <w:p w:rsidR="00100BF1" w:rsidRPr="00100BF1" w:rsidRDefault="00100BF1" w:rsidP="00100BF1">
            <w:r w:rsidRPr="00100BF1">
              <w:t>Opportunity</w:t>
            </w:r>
          </w:p>
        </w:tc>
        <w:tc>
          <w:tcPr>
            <w:tcW w:w="6946" w:type="dxa"/>
          </w:tcPr>
          <w:p w:rsidR="00100BF1" w:rsidRPr="00100BF1" w:rsidRDefault="00100BF1" w:rsidP="00100BF1">
            <w:r w:rsidRPr="00100BF1">
              <w:t>Adanya pelatihan dari FKDT.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6</w:t>
            </w:r>
          </w:p>
        </w:tc>
        <w:tc>
          <w:tcPr>
            <w:tcW w:w="1417" w:type="dxa"/>
          </w:tcPr>
          <w:p w:rsidR="00100BF1" w:rsidRPr="00100BF1" w:rsidRDefault="00100BF1" w:rsidP="00100BF1">
            <w:r w:rsidRPr="00100BF1">
              <w:t>Opportunity</w:t>
            </w:r>
          </w:p>
        </w:tc>
        <w:tc>
          <w:tcPr>
            <w:tcW w:w="6946" w:type="dxa"/>
          </w:tcPr>
          <w:p w:rsidR="00100BF1" w:rsidRPr="00100BF1" w:rsidRDefault="00100BF1" w:rsidP="00100BF1">
            <w:r w:rsidRPr="00100BF1">
              <w:t>Karakter santri mendorong inovasi pembelajaran.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7</w:t>
            </w:r>
          </w:p>
        </w:tc>
        <w:tc>
          <w:tcPr>
            <w:tcW w:w="1417" w:type="dxa"/>
          </w:tcPr>
          <w:p w:rsidR="00100BF1" w:rsidRPr="00100BF1" w:rsidRDefault="00100BF1" w:rsidP="00100BF1">
            <w:r w:rsidRPr="00100BF1">
              <w:t>Challenge</w:t>
            </w:r>
          </w:p>
        </w:tc>
        <w:tc>
          <w:tcPr>
            <w:tcW w:w="6946" w:type="dxa"/>
          </w:tcPr>
          <w:p w:rsidR="00100BF1" w:rsidRPr="00100BF1" w:rsidRDefault="00100BF1" w:rsidP="00100BF1">
            <w:r w:rsidRPr="00100BF1">
              <w:t>Tradisi hafalan sudah mengakar.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8</w:t>
            </w:r>
          </w:p>
        </w:tc>
        <w:tc>
          <w:tcPr>
            <w:tcW w:w="1417" w:type="dxa"/>
          </w:tcPr>
          <w:p w:rsidR="00100BF1" w:rsidRPr="00100BF1" w:rsidRDefault="00100BF1" w:rsidP="00100BF1">
            <w:r w:rsidRPr="00100BF1">
              <w:t>Challenge</w:t>
            </w:r>
          </w:p>
        </w:tc>
        <w:tc>
          <w:tcPr>
            <w:tcW w:w="6946" w:type="dxa"/>
          </w:tcPr>
          <w:p w:rsidR="00100BF1" w:rsidRPr="00100BF1" w:rsidRDefault="00100BF1" w:rsidP="00100BF1">
            <w:r w:rsidRPr="00100BF1">
              <w:t>Keterbatasan waktu guru dalam mengembangkan metode.</w:t>
            </w:r>
          </w:p>
        </w:tc>
      </w:tr>
    </w:tbl>
    <w:p w:rsidR="00100BF1" w:rsidRDefault="00100BF1" w:rsidP="00100BF1"/>
    <w:p w:rsidR="00342CE0" w:rsidRPr="00100BF1" w:rsidRDefault="0018500D" w:rsidP="00100BF1">
      <w:pPr>
        <w:pStyle w:val="ListParagraph"/>
        <w:numPr>
          <w:ilvl w:val="0"/>
          <w:numId w:val="10"/>
        </w:numPr>
      </w:pPr>
      <w:proofErr w:type="spellStart"/>
      <w:r w:rsidRPr="00100BF1">
        <w:t>Dampak</w:t>
      </w:r>
      <w:proofErr w:type="spellEnd"/>
      <w:r w:rsidRPr="00100BF1">
        <w:t xml:space="preserve"> </w:t>
      </w:r>
      <w:proofErr w:type="spellStart"/>
      <w:r w:rsidRPr="00100BF1">
        <w:t>Strategi</w:t>
      </w:r>
      <w:proofErr w:type="spellEnd"/>
      <w:r w:rsidRPr="00100BF1">
        <w:t xml:space="preserve"> </w:t>
      </w:r>
      <w:proofErr w:type="spellStart"/>
      <w:r w:rsidRPr="00100BF1">
        <w:t>Kepala</w:t>
      </w:r>
      <w:proofErr w:type="spellEnd"/>
      <w:r w:rsidRPr="00100BF1">
        <w:t xml:space="preserve"> Madrasah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551"/>
        <w:gridCol w:w="1559"/>
        <w:gridCol w:w="4253"/>
      </w:tblGrid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No</w:t>
            </w:r>
          </w:p>
        </w:tc>
        <w:tc>
          <w:tcPr>
            <w:tcW w:w="2551" w:type="dxa"/>
          </w:tcPr>
          <w:p w:rsidR="00100BF1" w:rsidRPr="00100BF1" w:rsidRDefault="00100BF1" w:rsidP="00100BF1">
            <w:r w:rsidRPr="00100BF1">
              <w:t>Aspek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Sumber Data</w:t>
            </w:r>
          </w:p>
        </w:tc>
        <w:tc>
          <w:tcPr>
            <w:tcW w:w="4253" w:type="dxa"/>
          </w:tcPr>
          <w:p w:rsidR="00100BF1" w:rsidRPr="00100BF1" w:rsidRDefault="00100BF1" w:rsidP="00100BF1">
            <w:r w:rsidRPr="00100BF1">
              <w:t>Kutipan / Temuan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1</w:t>
            </w:r>
          </w:p>
        </w:tc>
        <w:tc>
          <w:tcPr>
            <w:tcW w:w="2551" w:type="dxa"/>
          </w:tcPr>
          <w:p w:rsidR="00100BF1" w:rsidRPr="00100BF1" w:rsidRDefault="00100BF1" w:rsidP="00100BF1">
            <w:r w:rsidRPr="00100BF1">
              <w:t>Perubahan Paradigma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4253" w:type="dxa"/>
          </w:tcPr>
          <w:p w:rsidR="00100BF1" w:rsidRPr="00100BF1" w:rsidRDefault="00100BF1" w:rsidP="00100BF1">
            <w:r w:rsidRPr="00100BF1">
              <w:t>Sekarang saya lebih fokus ke pemahaman, bukan sekadar hafalan.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2</w:t>
            </w:r>
          </w:p>
        </w:tc>
        <w:tc>
          <w:tcPr>
            <w:tcW w:w="2551" w:type="dxa"/>
          </w:tcPr>
          <w:p w:rsidR="00100BF1" w:rsidRPr="00100BF1" w:rsidRDefault="00100BF1" w:rsidP="00100BF1">
            <w:r w:rsidRPr="00100BF1">
              <w:t>Adaptasi Metode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Observasi</w:t>
            </w:r>
          </w:p>
        </w:tc>
        <w:tc>
          <w:tcPr>
            <w:tcW w:w="4253" w:type="dxa"/>
          </w:tcPr>
          <w:p w:rsidR="00100BF1" w:rsidRPr="00100BF1" w:rsidRDefault="00100BF1" w:rsidP="00100BF1">
            <w:r w:rsidRPr="00100BF1">
              <w:t>Guru menggunakan pendekatan kontekstual dan komunikatif.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3</w:t>
            </w:r>
          </w:p>
        </w:tc>
        <w:tc>
          <w:tcPr>
            <w:tcW w:w="2551" w:type="dxa"/>
          </w:tcPr>
          <w:p w:rsidR="00100BF1" w:rsidRPr="00100BF1" w:rsidRDefault="00100BF1" w:rsidP="00100BF1">
            <w:r w:rsidRPr="00100BF1">
              <w:t>Motivasi Profesional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4253" w:type="dxa"/>
          </w:tcPr>
          <w:p w:rsidR="00100BF1" w:rsidRPr="00100BF1" w:rsidRDefault="00100BF1" w:rsidP="00100BF1">
            <w:r w:rsidRPr="00100BF1">
              <w:t>Saya merasa perlu terus belajar supaya tidak tertinggal.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4</w:t>
            </w:r>
          </w:p>
        </w:tc>
        <w:tc>
          <w:tcPr>
            <w:tcW w:w="2551" w:type="dxa"/>
          </w:tcPr>
          <w:p w:rsidR="00100BF1" w:rsidRPr="00100BF1" w:rsidRDefault="00100BF1" w:rsidP="00100BF1">
            <w:r w:rsidRPr="00100BF1">
              <w:t>Dampak ke Santri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Guru Nahwu</w:t>
            </w:r>
          </w:p>
        </w:tc>
        <w:tc>
          <w:tcPr>
            <w:tcW w:w="4253" w:type="dxa"/>
          </w:tcPr>
          <w:p w:rsidR="00100BF1" w:rsidRPr="00100BF1" w:rsidRDefault="00100BF1" w:rsidP="00100BF1">
            <w:r w:rsidRPr="00100BF1">
              <w:t>Santri tidak mudah bosan seperti dulu.</w:t>
            </w:r>
          </w:p>
        </w:tc>
      </w:tr>
      <w:tr w:rsidR="00100BF1" w:rsidRPr="00100BF1" w:rsidTr="00100BF1">
        <w:tc>
          <w:tcPr>
            <w:tcW w:w="534" w:type="dxa"/>
          </w:tcPr>
          <w:p w:rsidR="00100BF1" w:rsidRPr="00100BF1" w:rsidRDefault="00100BF1" w:rsidP="00100BF1">
            <w:r w:rsidRPr="00100BF1">
              <w:t>5</w:t>
            </w:r>
          </w:p>
        </w:tc>
        <w:tc>
          <w:tcPr>
            <w:tcW w:w="2551" w:type="dxa"/>
          </w:tcPr>
          <w:p w:rsidR="00100BF1" w:rsidRPr="00100BF1" w:rsidRDefault="00100BF1" w:rsidP="00100BF1">
            <w:r w:rsidRPr="00100BF1">
              <w:t>Dampak ke Santri</w:t>
            </w:r>
          </w:p>
        </w:tc>
        <w:tc>
          <w:tcPr>
            <w:tcW w:w="1559" w:type="dxa"/>
          </w:tcPr>
          <w:p w:rsidR="00100BF1" w:rsidRPr="00100BF1" w:rsidRDefault="00100BF1" w:rsidP="00100BF1">
            <w:r w:rsidRPr="00100BF1">
              <w:t>Observasi</w:t>
            </w:r>
          </w:p>
        </w:tc>
        <w:tc>
          <w:tcPr>
            <w:tcW w:w="4253" w:type="dxa"/>
          </w:tcPr>
          <w:p w:rsidR="00100BF1" w:rsidRPr="00100BF1" w:rsidRDefault="00100BF1" w:rsidP="00100BF1">
            <w:r w:rsidRPr="00100BF1">
              <w:t>Suasana kelas lebih hidup dan interaktif.</w:t>
            </w:r>
          </w:p>
        </w:tc>
      </w:tr>
    </w:tbl>
    <w:p w:rsidR="0018500D" w:rsidRPr="00100BF1" w:rsidRDefault="0018500D" w:rsidP="00100BF1"/>
    <w:sectPr w:rsidR="0018500D" w:rsidRPr="00100BF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C706C48"/>
    <w:multiLevelType w:val="hybridMultilevel"/>
    <w:tmpl w:val="952C34C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00BF1"/>
    <w:rsid w:val="0015074B"/>
    <w:rsid w:val="0018500D"/>
    <w:rsid w:val="0029639D"/>
    <w:rsid w:val="00326F90"/>
    <w:rsid w:val="00342CE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8BA7AAA-B1FA-4DA0-9E9E-EA20EC89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DF13F3-29E0-4382-909D-4936EA1BA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dcterms:created xsi:type="dcterms:W3CDTF">2013-12-23T23:15:00Z</dcterms:created>
  <dcterms:modified xsi:type="dcterms:W3CDTF">2026-04-24T06:27:00Z</dcterms:modified>
  <cp:category/>
</cp:coreProperties>
</file>